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36"/>
        <w:tblW w:w="13680" w:type="dxa"/>
        <w:tblLook w:val="04A0" w:firstRow="1" w:lastRow="0" w:firstColumn="1" w:lastColumn="0" w:noHBand="0" w:noVBand="1"/>
      </w:tblPr>
      <w:tblGrid>
        <w:gridCol w:w="810"/>
        <w:gridCol w:w="3330"/>
        <w:gridCol w:w="3330"/>
        <w:gridCol w:w="2600"/>
        <w:gridCol w:w="3610"/>
      </w:tblGrid>
      <w:tr w:rsidR="00E5382B" w:rsidRPr="00797C3B" w:rsidTr="00E5382B">
        <w:trPr>
          <w:trHeight w:val="630"/>
        </w:trPr>
        <w:tc>
          <w:tcPr>
            <w:tcW w:w="13680" w:type="dxa"/>
            <w:gridSpan w:val="5"/>
            <w:vAlign w:val="bottom"/>
          </w:tcPr>
          <w:p w:rsidR="00E5382B" w:rsidRPr="00BC5F3D" w:rsidRDefault="007964A1" w:rsidP="00E5382B">
            <w:pPr>
              <w:spacing w:line="276" w:lineRule="auto"/>
              <w:jc w:val="right"/>
              <w:rPr>
                <w:rFonts w:ascii="Arial" w:hAnsi="Arial" w:cs="Arial"/>
                <w:b/>
                <w:bCs/>
              </w:rPr>
            </w:pPr>
            <w:bookmarkStart w:id="0" w:name="OLE_LINK6"/>
            <w:bookmarkStart w:id="1" w:name="OLE_LINK5"/>
            <w:r>
              <w:rPr>
                <w:rFonts w:ascii="Arial" w:hAnsi="Arial" w:cs="Arial"/>
                <w:b/>
                <w:bCs/>
              </w:rPr>
              <w:t>KEW.PA-14</w:t>
            </w:r>
          </w:p>
          <w:p w:rsidR="00E5382B" w:rsidRDefault="00E5382B" w:rsidP="00E5382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E5382B" w:rsidRPr="00BC5F3D" w:rsidRDefault="00E5382B" w:rsidP="002806B0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C5F3D">
              <w:rPr>
                <w:rFonts w:ascii="Arial" w:hAnsi="Arial" w:cs="Arial"/>
                <w:b/>
                <w:bCs/>
              </w:rPr>
              <w:t xml:space="preserve">SENARAI </w:t>
            </w:r>
            <w:r w:rsidR="002806B0">
              <w:rPr>
                <w:rFonts w:ascii="Arial" w:hAnsi="Arial" w:cs="Arial"/>
                <w:b/>
                <w:bCs/>
              </w:rPr>
              <w:t>ASET ALIH</w:t>
            </w:r>
            <w:r w:rsidRPr="00BC5F3D">
              <w:rPr>
                <w:rFonts w:ascii="Arial" w:hAnsi="Arial" w:cs="Arial"/>
                <w:b/>
                <w:bCs/>
              </w:rPr>
              <w:t xml:space="preserve"> KERAJAAN</w:t>
            </w:r>
            <w:r w:rsidRPr="00BC5F3D">
              <w:rPr>
                <w:rFonts w:ascii="Arial" w:hAnsi="Arial" w:cs="Arial"/>
                <w:b/>
                <w:bCs/>
              </w:rPr>
              <w:br/>
              <w:t>YANG MEMERLUKAN PENYELENGGARAAN BERJADUAL</w:t>
            </w:r>
          </w:p>
        </w:tc>
      </w:tr>
      <w:tr w:rsidR="00E5382B" w:rsidRPr="00BC5F3D" w:rsidTr="00E5382B">
        <w:trPr>
          <w:trHeight w:val="315"/>
        </w:trPr>
        <w:tc>
          <w:tcPr>
            <w:tcW w:w="13680" w:type="dxa"/>
            <w:gridSpan w:val="5"/>
            <w:noWrap/>
            <w:vAlign w:val="center"/>
          </w:tcPr>
          <w:p w:rsidR="00E5382B" w:rsidRPr="00BC5F3D" w:rsidRDefault="00E5382B" w:rsidP="00E5382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E5382B" w:rsidRPr="00BC5F3D" w:rsidTr="00E5382B">
        <w:trPr>
          <w:trHeight w:val="435"/>
        </w:trPr>
        <w:tc>
          <w:tcPr>
            <w:tcW w:w="13680" w:type="dxa"/>
            <w:gridSpan w:val="5"/>
            <w:noWrap/>
            <w:vAlign w:val="center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  <w:b/>
                <w:bCs/>
              </w:rPr>
            </w:pPr>
            <w:r w:rsidRPr="00BC5F3D">
              <w:rPr>
                <w:rFonts w:ascii="Arial" w:hAnsi="Arial" w:cs="Arial"/>
                <w:b/>
                <w:bCs/>
              </w:rPr>
              <w:t>Kementerian :</w:t>
            </w:r>
            <w:r w:rsidR="00F16069">
              <w:rPr>
                <w:rFonts w:ascii="Arial" w:hAnsi="Arial" w:cs="Arial"/>
                <w:b/>
                <w:bCs/>
              </w:rPr>
              <w:t xml:space="preserve"> </w:t>
            </w:r>
            <w:r w:rsidR="00F16069" w:rsidRPr="00F16069">
              <w:rPr>
                <w:rFonts w:ascii="Arial" w:hAnsi="Arial" w:cs="Arial"/>
                <w:b/>
                <w:bCs/>
                <w:color w:val="FF0000"/>
              </w:rPr>
              <w:t>Kewangan</w:t>
            </w:r>
          </w:p>
        </w:tc>
      </w:tr>
      <w:tr w:rsidR="00E5382B" w:rsidRPr="00BC5F3D" w:rsidTr="00E5382B">
        <w:trPr>
          <w:trHeight w:val="465"/>
        </w:trPr>
        <w:tc>
          <w:tcPr>
            <w:tcW w:w="13680" w:type="dxa"/>
            <w:gridSpan w:val="5"/>
            <w:noWrap/>
            <w:vAlign w:val="center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  <w:b/>
                <w:bCs/>
              </w:rPr>
            </w:pPr>
            <w:r w:rsidRPr="00BC5F3D">
              <w:rPr>
                <w:rFonts w:ascii="Arial" w:hAnsi="Arial" w:cs="Arial"/>
                <w:b/>
                <w:bCs/>
              </w:rPr>
              <w:t>Jabatan/ Bahagian :</w:t>
            </w:r>
            <w:r w:rsidR="00F16069">
              <w:rPr>
                <w:rFonts w:ascii="Arial" w:hAnsi="Arial" w:cs="Arial"/>
                <w:b/>
                <w:bCs/>
              </w:rPr>
              <w:t xml:space="preserve"> </w:t>
            </w:r>
            <w:r w:rsidR="00F16069" w:rsidRPr="00F16069">
              <w:rPr>
                <w:rFonts w:ascii="Arial" w:hAnsi="Arial" w:cs="Arial"/>
                <w:b/>
                <w:bCs/>
                <w:color w:val="FF0000"/>
              </w:rPr>
              <w:t>Perbendaharaan Malaysia</w:t>
            </w:r>
          </w:p>
        </w:tc>
      </w:tr>
      <w:tr w:rsidR="00E5382B" w:rsidRPr="00BC5F3D" w:rsidTr="00E5382B">
        <w:trPr>
          <w:trHeight w:val="330"/>
        </w:trPr>
        <w:tc>
          <w:tcPr>
            <w:tcW w:w="810" w:type="dxa"/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30" w:type="dxa"/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30" w:type="dxa"/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2600" w:type="dxa"/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10" w:type="dxa"/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  <w:b/>
                <w:bCs/>
              </w:rPr>
            </w:pPr>
          </w:p>
        </w:tc>
      </w:tr>
      <w:tr w:rsidR="00E5382B" w:rsidRPr="00BC5F3D" w:rsidTr="007B0777">
        <w:trPr>
          <w:trHeight w:val="375"/>
        </w:trPr>
        <w:tc>
          <w:tcPr>
            <w:tcW w:w="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FBFBF" w:themeFill="background1" w:themeFillShade="BF"/>
            <w:vAlign w:val="center"/>
          </w:tcPr>
          <w:p w:rsidR="00E5382B" w:rsidRPr="00BC5F3D" w:rsidRDefault="00E5382B" w:rsidP="00E5382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C5F3D">
              <w:rPr>
                <w:rFonts w:ascii="Arial" w:hAnsi="Arial" w:cs="Arial"/>
                <w:b/>
                <w:bCs/>
              </w:rPr>
              <w:t xml:space="preserve"> Bil.</w:t>
            </w:r>
          </w:p>
        </w:tc>
        <w:tc>
          <w:tcPr>
            <w:tcW w:w="33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E5382B" w:rsidRPr="00BC5F3D" w:rsidRDefault="00E5382B" w:rsidP="00E5382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C5F3D">
              <w:rPr>
                <w:rFonts w:ascii="Arial" w:hAnsi="Arial" w:cs="Arial"/>
                <w:b/>
                <w:bCs/>
              </w:rPr>
              <w:t>No. Siri Pendaftaran Aset</w:t>
            </w:r>
          </w:p>
        </w:tc>
        <w:tc>
          <w:tcPr>
            <w:tcW w:w="33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E5382B" w:rsidRPr="00BC5F3D" w:rsidRDefault="00E5382B" w:rsidP="00E5382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C5F3D">
              <w:rPr>
                <w:rFonts w:ascii="Arial" w:hAnsi="Arial" w:cs="Arial"/>
                <w:b/>
                <w:bCs/>
              </w:rPr>
              <w:t>Jenis/Jenama/Model</w:t>
            </w:r>
          </w:p>
        </w:tc>
        <w:tc>
          <w:tcPr>
            <w:tcW w:w="2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5382B" w:rsidRPr="00BC5F3D" w:rsidRDefault="00E5382B" w:rsidP="00E5382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C5F3D">
              <w:rPr>
                <w:rFonts w:ascii="Arial" w:hAnsi="Arial" w:cs="Arial"/>
                <w:b/>
                <w:bCs/>
              </w:rPr>
              <w:t xml:space="preserve">   Lokasi Aset</w:t>
            </w:r>
          </w:p>
        </w:tc>
        <w:tc>
          <w:tcPr>
            <w:tcW w:w="36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5382B" w:rsidRPr="00BC5F3D" w:rsidRDefault="00E5382B" w:rsidP="00E5382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C5F3D">
              <w:rPr>
                <w:rFonts w:ascii="Arial" w:hAnsi="Arial" w:cs="Arial"/>
                <w:b/>
                <w:bCs/>
              </w:rPr>
              <w:t>Tempoh Penyelenggaraan/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BC5F3D">
              <w:rPr>
                <w:rFonts w:ascii="Arial" w:hAnsi="Arial" w:cs="Arial"/>
                <w:b/>
                <w:bCs/>
              </w:rPr>
              <w:t>Jarak Perjalanan</w:t>
            </w:r>
          </w:p>
        </w:tc>
      </w:tr>
      <w:tr w:rsidR="00E5382B" w:rsidRPr="00BC5F3D" w:rsidTr="007B0777">
        <w:trPr>
          <w:trHeight w:val="37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FBFBF" w:themeFill="background1" w:themeFillShade="BF"/>
            <w:vAlign w:val="center"/>
          </w:tcPr>
          <w:p w:rsidR="00E5382B" w:rsidRPr="00BC5F3D" w:rsidRDefault="00E5382B" w:rsidP="00E5382B">
            <w:pPr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E5382B" w:rsidRPr="00BC5F3D" w:rsidRDefault="00E5382B" w:rsidP="00E5382B">
            <w:pPr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E5382B" w:rsidRPr="00BC5F3D" w:rsidRDefault="00E5382B" w:rsidP="00E5382B">
            <w:pPr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E5382B" w:rsidRPr="00BC5F3D" w:rsidRDefault="00E5382B" w:rsidP="00E5382B">
            <w:pPr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E5382B" w:rsidRPr="00BC5F3D" w:rsidRDefault="00E5382B" w:rsidP="00E5382B">
            <w:pPr>
              <w:jc w:val="left"/>
              <w:rPr>
                <w:rFonts w:ascii="Arial" w:hAnsi="Arial" w:cs="Arial"/>
                <w:b/>
                <w:bCs/>
              </w:rPr>
            </w:pPr>
          </w:p>
        </w:tc>
      </w:tr>
      <w:tr w:rsidR="00F16069" w:rsidRPr="007B0777" w:rsidTr="00E5382B">
        <w:trPr>
          <w:trHeight w:val="283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5382B" w:rsidRPr="007B0777" w:rsidRDefault="00E5382B" w:rsidP="00E5382B">
            <w:pPr>
              <w:spacing w:line="276" w:lineRule="auto"/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B0777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  <w:r w:rsidR="00F16069" w:rsidRPr="007B0777">
              <w:rPr>
                <w:rFonts w:ascii="Arial" w:hAnsi="Arial" w:cs="Arial"/>
                <w:color w:val="FF0000"/>
                <w:sz w:val="22"/>
                <w:szCs w:val="22"/>
              </w:rPr>
              <w:t>1</w:t>
            </w:r>
          </w:p>
        </w:tc>
        <w:tc>
          <w:tcPr>
            <w:tcW w:w="3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7B0777" w:rsidRDefault="00E5382B" w:rsidP="00E5382B">
            <w:pPr>
              <w:spacing w:line="276" w:lineRule="auto"/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B0777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  <w:r w:rsidR="00F16069" w:rsidRPr="007B0777">
              <w:rPr>
                <w:rFonts w:ascii="Arial" w:hAnsi="Arial" w:cs="Arial"/>
                <w:color w:val="FF0000"/>
                <w:sz w:val="22"/>
                <w:szCs w:val="22"/>
              </w:rPr>
              <w:t>KK/KAW/H/17/002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82B" w:rsidRPr="007B0777" w:rsidRDefault="00E5382B" w:rsidP="00E5382B">
            <w:pPr>
              <w:spacing w:line="276" w:lineRule="auto"/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B0777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  <w:r w:rsidR="00F16069" w:rsidRPr="007B0777">
              <w:rPr>
                <w:rFonts w:ascii="Arial" w:hAnsi="Arial" w:cs="Arial"/>
                <w:color w:val="FF0000"/>
                <w:sz w:val="22"/>
                <w:szCs w:val="22"/>
              </w:rPr>
              <w:t>Kereta Honda 250</w:t>
            </w:r>
          </w:p>
        </w:tc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7B0777" w:rsidRDefault="00E5382B" w:rsidP="00E5382B">
            <w:pPr>
              <w:spacing w:line="276" w:lineRule="auto"/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B0777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  <w:r w:rsidR="007B0777" w:rsidRPr="007B0777">
              <w:rPr>
                <w:rFonts w:ascii="Arial" w:hAnsi="Arial" w:cs="Arial"/>
                <w:color w:val="FF0000"/>
                <w:sz w:val="22"/>
                <w:szCs w:val="22"/>
              </w:rPr>
              <w:t>Ruang Tempat Kereta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7B0777" w:rsidRDefault="00E5382B" w:rsidP="00E5382B">
            <w:pPr>
              <w:spacing w:line="276" w:lineRule="auto"/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B0777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  <w:r w:rsidR="007B0777" w:rsidRPr="007B0777">
              <w:rPr>
                <w:rFonts w:ascii="Arial" w:hAnsi="Arial" w:cs="Arial"/>
                <w:color w:val="FF0000"/>
                <w:sz w:val="22"/>
                <w:szCs w:val="22"/>
              </w:rPr>
              <w:t>Setiap 5000KM</w:t>
            </w:r>
          </w:p>
        </w:tc>
      </w:tr>
      <w:tr w:rsidR="00F16069" w:rsidRPr="007B0777" w:rsidTr="00E5382B">
        <w:trPr>
          <w:trHeight w:val="283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16069" w:rsidRPr="007B0777" w:rsidRDefault="00F16069" w:rsidP="00F16069">
            <w:pPr>
              <w:spacing w:line="276" w:lineRule="auto"/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B0777">
              <w:rPr>
                <w:rFonts w:ascii="Arial" w:hAnsi="Arial" w:cs="Arial"/>
                <w:color w:val="FF0000"/>
                <w:sz w:val="22"/>
                <w:szCs w:val="22"/>
              </w:rPr>
              <w:t> 2</w:t>
            </w:r>
          </w:p>
        </w:tc>
        <w:tc>
          <w:tcPr>
            <w:tcW w:w="3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16069" w:rsidRPr="007B0777" w:rsidRDefault="00F16069" w:rsidP="00F16069">
            <w:pPr>
              <w:spacing w:line="276" w:lineRule="auto"/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B0777">
              <w:rPr>
                <w:rFonts w:ascii="Arial" w:hAnsi="Arial" w:cs="Arial"/>
                <w:color w:val="FF0000"/>
                <w:sz w:val="22"/>
                <w:szCs w:val="22"/>
              </w:rPr>
              <w:t> KK/KAW/H/17/012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16069" w:rsidRPr="007B0777" w:rsidRDefault="00F16069" w:rsidP="00F16069">
            <w:pPr>
              <w:spacing w:line="276" w:lineRule="auto"/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B0777">
              <w:rPr>
                <w:rFonts w:ascii="Arial" w:hAnsi="Arial" w:cs="Arial"/>
                <w:color w:val="FF0000"/>
                <w:sz w:val="22"/>
                <w:szCs w:val="22"/>
              </w:rPr>
              <w:t xml:space="preserve"> Mesin Perincih </w:t>
            </w:r>
            <w:r w:rsidR="007B0777" w:rsidRPr="007B0777">
              <w:rPr>
                <w:rFonts w:ascii="Arial" w:hAnsi="Arial" w:cs="Arial"/>
                <w:color w:val="FF0000"/>
                <w:sz w:val="22"/>
                <w:szCs w:val="22"/>
              </w:rPr>
              <w:t>MEX321</w:t>
            </w:r>
          </w:p>
        </w:tc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16069" w:rsidRPr="007B0777" w:rsidRDefault="00F16069" w:rsidP="00F16069">
            <w:pPr>
              <w:spacing w:line="276" w:lineRule="auto"/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B0777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  <w:r w:rsidR="007B0777" w:rsidRPr="007B0777">
              <w:rPr>
                <w:rFonts w:ascii="Arial" w:hAnsi="Arial" w:cs="Arial"/>
                <w:color w:val="FF0000"/>
                <w:sz w:val="22"/>
                <w:szCs w:val="22"/>
              </w:rPr>
              <w:t>Bilik Cetak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16069" w:rsidRPr="007B0777" w:rsidRDefault="00F16069" w:rsidP="00F16069">
            <w:pPr>
              <w:spacing w:line="276" w:lineRule="auto"/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B0777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  <w:r w:rsidR="007B0777" w:rsidRPr="007B0777">
              <w:rPr>
                <w:rFonts w:ascii="Arial" w:hAnsi="Arial" w:cs="Arial"/>
                <w:color w:val="FF0000"/>
                <w:sz w:val="22"/>
                <w:szCs w:val="22"/>
              </w:rPr>
              <w:t>Sekali setahun</w:t>
            </w:r>
          </w:p>
        </w:tc>
      </w:tr>
      <w:tr w:rsidR="00F16069" w:rsidRPr="00F16069" w:rsidTr="00E5382B">
        <w:trPr>
          <w:trHeight w:val="283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16069" w:rsidRPr="00F16069" w:rsidRDefault="00F16069" w:rsidP="00F16069">
            <w:pPr>
              <w:spacing w:line="276" w:lineRule="auto"/>
              <w:jc w:val="left"/>
              <w:rPr>
                <w:rFonts w:ascii="Arial" w:hAnsi="Arial" w:cs="Arial"/>
                <w:color w:val="FF0000"/>
              </w:rPr>
            </w:pPr>
          </w:p>
        </w:tc>
        <w:tc>
          <w:tcPr>
            <w:tcW w:w="3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16069" w:rsidRPr="00F16069" w:rsidRDefault="00F16069" w:rsidP="00F16069">
            <w:pPr>
              <w:spacing w:line="276" w:lineRule="auto"/>
              <w:jc w:val="left"/>
              <w:rPr>
                <w:rFonts w:ascii="Arial" w:hAnsi="Arial" w:cs="Arial"/>
                <w:color w:val="FF0000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16069" w:rsidRPr="00F16069" w:rsidRDefault="00F16069" w:rsidP="00F16069">
            <w:pPr>
              <w:spacing w:line="276" w:lineRule="auto"/>
              <w:jc w:val="left"/>
              <w:rPr>
                <w:rFonts w:ascii="Arial" w:hAnsi="Arial" w:cs="Arial"/>
                <w:color w:val="FF0000"/>
              </w:rPr>
            </w:pPr>
            <w:r w:rsidRPr="00F16069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16069" w:rsidRPr="00F16069" w:rsidRDefault="00F16069" w:rsidP="00F16069">
            <w:pPr>
              <w:spacing w:line="276" w:lineRule="auto"/>
              <w:jc w:val="left"/>
              <w:rPr>
                <w:rFonts w:ascii="Arial" w:hAnsi="Arial" w:cs="Arial"/>
                <w:color w:val="FF0000"/>
              </w:rPr>
            </w:pPr>
            <w:r w:rsidRPr="00F16069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16069" w:rsidRPr="00F16069" w:rsidRDefault="00F16069" w:rsidP="00F16069">
            <w:pPr>
              <w:spacing w:line="276" w:lineRule="auto"/>
              <w:jc w:val="left"/>
              <w:rPr>
                <w:rFonts w:ascii="Arial" w:hAnsi="Arial" w:cs="Arial"/>
                <w:color w:val="FF0000"/>
              </w:rPr>
            </w:pPr>
            <w:r w:rsidRPr="00F16069">
              <w:rPr>
                <w:rFonts w:ascii="Arial" w:hAnsi="Arial" w:cs="Arial"/>
                <w:color w:val="FF0000"/>
              </w:rPr>
              <w:t> </w:t>
            </w:r>
          </w:p>
        </w:tc>
      </w:tr>
      <w:tr w:rsidR="00E5382B" w:rsidRPr="00BC5F3D" w:rsidTr="00E5382B">
        <w:trPr>
          <w:trHeight w:val="283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</w:tr>
      <w:tr w:rsidR="00E5382B" w:rsidRPr="00BC5F3D" w:rsidTr="00E5382B">
        <w:trPr>
          <w:trHeight w:val="283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</w:tr>
      <w:tr w:rsidR="00E5382B" w:rsidRPr="00BC5F3D" w:rsidTr="00E5382B">
        <w:trPr>
          <w:trHeight w:val="283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</w:tr>
      <w:tr w:rsidR="00E5382B" w:rsidRPr="00BC5F3D" w:rsidTr="00E5382B">
        <w:trPr>
          <w:trHeight w:val="283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 </w:t>
            </w:r>
          </w:p>
        </w:tc>
        <w:tc>
          <w:tcPr>
            <w:tcW w:w="3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 </w:t>
            </w:r>
          </w:p>
        </w:tc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 </w:t>
            </w:r>
            <w:bookmarkStart w:id="2" w:name="_GoBack"/>
            <w:bookmarkEnd w:id="2"/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 </w:t>
            </w:r>
          </w:p>
        </w:tc>
      </w:tr>
      <w:tr w:rsidR="00E5382B" w:rsidRPr="00BC5F3D" w:rsidTr="00E5382B">
        <w:trPr>
          <w:trHeight w:val="283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 </w:t>
            </w:r>
          </w:p>
        </w:tc>
        <w:tc>
          <w:tcPr>
            <w:tcW w:w="3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 </w:t>
            </w:r>
          </w:p>
        </w:tc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 </w:t>
            </w:r>
          </w:p>
        </w:tc>
      </w:tr>
      <w:tr w:rsidR="00E5382B" w:rsidRPr="00BC5F3D" w:rsidTr="00E5382B">
        <w:trPr>
          <w:trHeight w:val="283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 </w:t>
            </w:r>
          </w:p>
        </w:tc>
        <w:tc>
          <w:tcPr>
            <w:tcW w:w="3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 </w:t>
            </w:r>
          </w:p>
        </w:tc>
        <w:tc>
          <w:tcPr>
            <w:tcW w:w="2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 </w:t>
            </w:r>
          </w:p>
        </w:tc>
      </w:tr>
      <w:tr w:rsidR="00E5382B" w:rsidRPr="00BC5F3D" w:rsidTr="00E5382B">
        <w:trPr>
          <w:trHeight w:val="283"/>
        </w:trPr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 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 </w:t>
            </w:r>
          </w:p>
        </w:tc>
        <w:tc>
          <w:tcPr>
            <w:tcW w:w="36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5382B" w:rsidRPr="00BC5F3D" w:rsidRDefault="00E5382B" w:rsidP="00E5382B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 </w:t>
            </w:r>
          </w:p>
        </w:tc>
      </w:tr>
    </w:tbl>
    <w:p w:rsidR="00FE3136" w:rsidRPr="00BC5F3D" w:rsidRDefault="00FE3136" w:rsidP="00E5382B">
      <w:pPr>
        <w:shd w:val="clear" w:color="auto" w:fill="FFFFFF"/>
        <w:tabs>
          <w:tab w:val="left" w:pos="720"/>
        </w:tabs>
        <w:rPr>
          <w:rFonts w:ascii="Arial" w:hAnsi="Arial" w:cs="Arial"/>
        </w:rPr>
      </w:pPr>
      <w:bookmarkStart w:id="3" w:name="RANGE!A1:E19"/>
      <w:bookmarkEnd w:id="0"/>
      <w:bookmarkEnd w:id="1"/>
      <w:bookmarkEnd w:id="3"/>
    </w:p>
    <w:sectPr w:rsidR="00FE3136" w:rsidRPr="00BC5F3D" w:rsidSect="003244CD">
      <w:headerReference w:type="default" r:id="rId9"/>
      <w:footerReference w:type="default" r:id="rId10"/>
      <w:pgSz w:w="15840" w:h="12240" w:orient="landscape"/>
      <w:pgMar w:top="2160" w:right="1440" w:bottom="1440" w:left="144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21C" w:rsidRDefault="00C0421C">
      <w:r>
        <w:separator/>
      </w:r>
    </w:p>
  </w:endnote>
  <w:endnote w:type="continuationSeparator" w:id="0">
    <w:p w:rsidR="00C0421C" w:rsidRDefault="00C04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Times New Roman"/>
    <w:panose1 w:val="00000000000000000000"/>
    <w:charset w:val="00"/>
    <w:family w:val="roman"/>
    <w:notTrueType/>
    <w:pitch w:val="default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373EC5" w:rsidRPr="00982E64" w:rsidRDefault="00373EC5" w:rsidP="00373EC5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982E64">
              <w:rPr>
                <w:rFonts w:ascii="Arial" w:hAnsi="Arial" w:cs="Arial"/>
                <w:sz w:val="20"/>
              </w:rPr>
              <w:t xml:space="preserve">M.S. </w:t>
            </w:r>
            <w:r w:rsidR="007E068C">
              <w:rPr>
                <w:rFonts w:ascii="Arial" w:hAnsi="Arial" w:cs="Arial"/>
                <w:sz w:val="20"/>
              </w:rPr>
              <w:t>7</w:t>
            </w:r>
            <w:r w:rsidRPr="00982E64">
              <w:rPr>
                <w:rFonts w:ascii="Arial" w:hAnsi="Arial" w:cs="Arial"/>
                <w:sz w:val="20"/>
              </w:rPr>
              <w:t>/</w:t>
            </w:r>
            <w:r w:rsidR="00DC0F6C">
              <w:rPr>
                <w:rFonts w:ascii="Arial" w:hAnsi="Arial" w:cs="Arial"/>
                <w:sz w:val="20"/>
              </w:rPr>
              <w:t>9</w:t>
            </w:r>
          </w:p>
        </w:sdtContent>
      </w:sdt>
    </w:sdtContent>
  </w:sdt>
  <w:p w:rsidR="00373EC5" w:rsidRDefault="00373E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21C" w:rsidRDefault="00C0421C">
      <w:r>
        <w:separator/>
      </w:r>
    </w:p>
  </w:footnote>
  <w:footnote w:type="continuationSeparator" w:id="0">
    <w:p w:rsidR="00C0421C" w:rsidRDefault="00C042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EC5" w:rsidRPr="00982E64" w:rsidRDefault="00373EC5" w:rsidP="00373EC5">
    <w:pPr>
      <w:pStyle w:val="Header"/>
      <w:rPr>
        <w:rFonts w:ascii="Arial" w:hAnsi="Arial" w:cs="Arial"/>
        <w:sz w:val="20"/>
      </w:rPr>
    </w:pPr>
    <w:r w:rsidRPr="00982E64">
      <w:rPr>
        <w:rFonts w:ascii="Arial" w:hAnsi="Arial" w:cs="Arial"/>
        <w:sz w:val="20"/>
      </w:rPr>
      <w:t>Pekeliling Perbendaharaan Malaysia</w:t>
    </w:r>
    <w:r w:rsidRPr="00982E64">
      <w:rPr>
        <w:rFonts w:ascii="Arial" w:hAnsi="Arial" w:cs="Arial"/>
        <w:sz w:val="20"/>
      </w:rPr>
      <w:ptab w:relativeTo="margin" w:alignment="center" w:leader="none"/>
    </w:r>
    <w:r w:rsidRPr="00982E64">
      <w:rPr>
        <w:rFonts w:ascii="Arial" w:hAnsi="Arial" w:cs="Arial"/>
        <w:sz w:val="20"/>
      </w:rPr>
      <w:ptab w:relativeTo="margin" w:alignment="right" w:leader="none"/>
    </w:r>
    <w:r w:rsidR="007E068C">
      <w:rPr>
        <w:rFonts w:ascii="Arial" w:hAnsi="Arial" w:cs="Arial"/>
        <w:sz w:val="20"/>
      </w:rPr>
      <w:t>AM</w:t>
    </w:r>
    <w:r w:rsidRPr="00982E64">
      <w:rPr>
        <w:rFonts w:ascii="Arial" w:hAnsi="Arial" w:cs="Arial"/>
        <w:sz w:val="20"/>
      </w:rPr>
      <w:t xml:space="preserve"> 2.5</w:t>
    </w:r>
    <w:r w:rsidR="007E068C">
      <w:rPr>
        <w:rFonts w:ascii="Arial" w:hAnsi="Arial" w:cs="Arial"/>
        <w:sz w:val="20"/>
      </w:rPr>
      <w:t xml:space="preserve"> </w:t>
    </w:r>
    <w:r w:rsidRPr="00982E64">
      <w:rPr>
        <w:rFonts w:ascii="Arial" w:hAnsi="Arial" w:cs="Arial"/>
        <w:sz w:val="20"/>
      </w:rPr>
      <w:t>Lampiran A</w:t>
    </w:r>
  </w:p>
  <w:p w:rsidR="00373EC5" w:rsidRDefault="00373EC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4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6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7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8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59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0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1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4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7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2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3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4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5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6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7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79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0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1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2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3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4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5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6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7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8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0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2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7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99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0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3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4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8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09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0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3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5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6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0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1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2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3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4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5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6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7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8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29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0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1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2"/>
  </w:num>
  <w:num w:numId="1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2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9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8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3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5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8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6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8"/>
  </w:num>
  <w:num w:numId="56">
    <w:abstractNumId w:val="83"/>
  </w:num>
  <w:num w:numId="57">
    <w:abstractNumId w:val="126"/>
  </w:num>
  <w:num w:numId="58">
    <w:abstractNumId w:val="131"/>
  </w:num>
  <w:num w:numId="59">
    <w:abstractNumId w:val="8"/>
  </w:num>
  <w:num w:numId="60">
    <w:abstractNumId w:val="74"/>
  </w:num>
  <w:num w:numId="61">
    <w:abstractNumId w:val="37"/>
  </w:num>
  <w:num w:numId="62">
    <w:abstractNumId w:val="81"/>
  </w:num>
  <w:num w:numId="63">
    <w:abstractNumId w:val="63"/>
  </w:num>
  <w:num w:numId="64">
    <w:abstractNumId w:val="98"/>
  </w:num>
  <w:num w:numId="65">
    <w:abstractNumId w:val="51"/>
  </w:num>
  <w:num w:numId="66">
    <w:abstractNumId w:val="89"/>
  </w:num>
  <w:num w:numId="67">
    <w:abstractNumId w:val="127"/>
  </w:num>
  <w:num w:numId="68">
    <w:abstractNumId w:val="38"/>
  </w:num>
  <w:num w:numId="69">
    <w:abstractNumId w:val="105"/>
  </w:num>
  <w:num w:numId="70">
    <w:abstractNumId w:val="79"/>
  </w:num>
  <w:num w:numId="71">
    <w:abstractNumId w:val="28"/>
  </w:num>
  <w:num w:numId="72">
    <w:abstractNumId w:val="125"/>
  </w:num>
  <w:num w:numId="73">
    <w:abstractNumId w:val="27"/>
  </w:num>
  <w:num w:numId="74">
    <w:abstractNumId w:val="10"/>
  </w:num>
  <w:num w:numId="75">
    <w:abstractNumId w:val="82"/>
  </w:num>
  <w:num w:numId="76">
    <w:abstractNumId w:val="45"/>
  </w:num>
  <w:num w:numId="77">
    <w:abstractNumId w:val="20"/>
  </w:num>
  <w:num w:numId="78">
    <w:abstractNumId w:val="96"/>
  </w:num>
  <w:num w:numId="79">
    <w:abstractNumId w:val="48"/>
  </w:num>
  <w:num w:numId="80">
    <w:abstractNumId w:val="34"/>
  </w:num>
  <w:num w:numId="81">
    <w:abstractNumId w:val="57"/>
  </w:num>
  <w:num w:numId="82">
    <w:abstractNumId w:val="72"/>
  </w:num>
  <w:num w:numId="83">
    <w:abstractNumId w:val="31"/>
  </w:num>
  <w:num w:numId="84">
    <w:abstractNumId w:val="35"/>
  </w:num>
  <w:num w:numId="85">
    <w:abstractNumId w:val="102"/>
  </w:num>
  <w:num w:numId="86">
    <w:abstractNumId w:val="120"/>
  </w:num>
  <w:num w:numId="87">
    <w:abstractNumId w:val="25"/>
  </w:num>
  <w:num w:numId="88">
    <w:abstractNumId w:val="60"/>
  </w:num>
  <w:num w:numId="89">
    <w:abstractNumId w:val="26"/>
  </w:num>
  <w:num w:numId="90">
    <w:abstractNumId w:val="115"/>
  </w:num>
  <w:num w:numId="91">
    <w:abstractNumId w:val="64"/>
  </w:num>
  <w:num w:numId="92">
    <w:abstractNumId w:val="23"/>
  </w:num>
  <w:num w:numId="93">
    <w:abstractNumId w:val="129"/>
  </w:num>
  <w:num w:numId="94">
    <w:abstractNumId w:val="130"/>
  </w:num>
  <w:num w:numId="95">
    <w:abstractNumId w:val="119"/>
  </w:num>
  <w:num w:numId="96">
    <w:abstractNumId w:val="9"/>
  </w:num>
  <w:num w:numId="97">
    <w:abstractNumId w:val="84"/>
  </w:num>
  <w:num w:numId="98">
    <w:abstractNumId w:val="43"/>
  </w:num>
  <w:num w:numId="99">
    <w:abstractNumId w:val="87"/>
  </w:num>
  <w:num w:numId="100">
    <w:abstractNumId w:val="41"/>
  </w:num>
  <w:num w:numId="101">
    <w:abstractNumId w:val="55"/>
  </w:num>
  <w:num w:numId="102">
    <w:abstractNumId w:val="12"/>
  </w:num>
  <w:num w:numId="103">
    <w:abstractNumId w:val="49"/>
  </w:num>
  <w:num w:numId="104">
    <w:abstractNumId w:val="13"/>
  </w:num>
  <w:num w:numId="105">
    <w:abstractNumId w:val="121"/>
  </w:num>
  <w:num w:numId="106">
    <w:abstractNumId w:val="110"/>
  </w:num>
  <w:num w:numId="107">
    <w:abstractNumId w:val="46"/>
  </w:num>
  <w:num w:numId="108">
    <w:abstractNumId w:val="124"/>
  </w:num>
  <w:num w:numId="109">
    <w:abstractNumId w:val="30"/>
  </w:num>
  <w:num w:numId="110">
    <w:abstractNumId w:val="56"/>
  </w:num>
  <w:num w:numId="111">
    <w:abstractNumId w:val="19"/>
  </w:num>
  <w:num w:numId="112">
    <w:abstractNumId w:val="16"/>
  </w:num>
  <w:num w:numId="113">
    <w:abstractNumId w:val="123"/>
  </w:num>
  <w:num w:numId="114">
    <w:abstractNumId w:val="107"/>
  </w:num>
  <w:num w:numId="115">
    <w:abstractNumId w:val="111"/>
  </w:num>
  <w:num w:numId="116">
    <w:abstractNumId w:val="103"/>
  </w:num>
  <w:num w:numId="117">
    <w:abstractNumId w:val="73"/>
  </w:num>
  <w:num w:numId="118">
    <w:abstractNumId w:val="18"/>
  </w:num>
  <w:num w:numId="119">
    <w:abstractNumId w:val="128"/>
  </w:num>
  <w:num w:numId="120">
    <w:abstractNumId w:val="75"/>
  </w:num>
  <w:num w:numId="121">
    <w:abstractNumId w:val="47"/>
  </w:num>
  <w:num w:numId="122">
    <w:abstractNumId w:val="15"/>
  </w:num>
  <w:num w:numId="123">
    <w:abstractNumId w:val="24"/>
  </w:num>
  <w:num w:numId="124">
    <w:abstractNumId w:val="109"/>
  </w:num>
  <w:num w:numId="125">
    <w:abstractNumId w:val="11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4B2B"/>
    <w:rsid w:val="00010E58"/>
    <w:rsid w:val="00015815"/>
    <w:rsid w:val="00023FA9"/>
    <w:rsid w:val="00031251"/>
    <w:rsid w:val="00033D79"/>
    <w:rsid w:val="00036B05"/>
    <w:rsid w:val="000431C2"/>
    <w:rsid w:val="000449F2"/>
    <w:rsid w:val="000457B6"/>
    <w:rsid w:val="0005115F"/>
    <w:rsid w:val="00056118"/>
    <w:rsid w:val="0005734E"/>
    <w:rsid w:val="0006077A"/>
    <w:rsid w:val="00060FED"/>
    <w:rsid w:val="00061519"/>
    <w:rsid w:val="00063235"/>
    <w:rsid w:val="000858E3"/>
    <w:rsid w:val="0009480B"/>
    <w:rsid w:val="00094B0C"/>
    <w:rsid w:val="000A5B8B"/>
    <w:rsid w:val="000A7FA2"/>
    <w:rsid w:val="000B5D5D"/>
    <w:rsid w:val="000C01A4"/>
    <w:rsid w:val="000C0AEF"/>
    <w:rsid w:val="000C26E0"/>
    <w:rsid w:val="000C7390"/>
    <w:rsid w:val="000D38F3"/>
    <w:rsid w:val="000E1317"/>
    <w:rsid w:val="000E379E"/>
    <w:rsid w:val="000F3F9A"/>
    <w:rsid w:val="00101645"/>
    <w:rsid w:val="00102CE2"/>
    <w:rsid w:val="001115E6"/>
    <w:rsid w:val="0011476F"/>
    <w:rsid w:val="001178B6"/>
    <w:rsid w:val="00132659"/>
    <w:rsid w:val="0015339C"/>
    <w:rsid w:val="00175C13"/>
    <w:rsid w:val="00177CF1"/>
    <w:rsid w:val="00180CDA"/>
    <w:rsid w:val="00183A5E"/>
    <w:rsid w:val="0018453D"/>
    <w:rsid w:val="001A100A"/>
    <w:rsid w:val="001B3DE3"/>
    <w:rsid w:val="001B608E"/>
    <w:rsid w:val="001B64F3"/>
    <w:rsid w:val="001C0273"/>
    <w:rsid w:val="001D78F2"/>
    <w:rsid w:val="001E2135"/>
    <w:rsid w:val="001E21E5"/>
    <w:rsid w:val="00200136"/>
    <w:rsid w:val="002007B2"/>
    <w:rsid w:val="00210C93"/>
    <w:rsid w:val="002157D6"/>
    <w:rsid w:val="00234053"/>
    <w:rsid w:val="002345E1"/>
    <w:rsid w:val="00237229"/>
    <w:rsid w:val="0024398A"/>
    <w:rsid w:val="00245D34"/>
    <w:rsid w:val="00260099"/>
    <w:rsid w:val="002806B0"/>
    <w:rsid w:val="00282BEC"/>
    <w:rsid w:val="002862B2"/>
    <w:rsid w:val="00297903"/>
    <w:rsid w:val="00297DD1"/>
    <w:rsid w:val="002A19DD"/>
    <w:rsid w:val="002A388E"/>
    <w:rsid w:val="002A62F1"/>
    <w:rsid w:val="002A6CA0"/>
    <w:rsid w:val="002B3F29"/>
    <w:rsid w:val="002B45F9"/>
    <w:rsid w:val="002C0542"/>
    <w:rsid w:val="002C2AF4"/>
    <w:rsid w:val="002C5D66"/>
    <w:rsid w:val="002D1890"/>
    <w:rsid w:val="002D51A8"/>
    <w:rsid w:val="002E5046"/>
    <w:rsid w:val="002F06C5"/>
    <w:rsid w:val="002F3071"/>
    <w:rsid w:val="002F515B"/>
    <w:rsid w:val="00301691"/>
    <w:rsid w:val="00307BAA"/>
    <w:rsid w:val="00307E02"/>
    <w:rsid w:val="00316FCC"/>
    <w:rsid w:val="00320D9B"/>
    <w:rsid w:val="003244CD"/>
    <w:rsid w:val="00331D89"/>
    <w:rsid w:val="0034031E"/>
    <w:rsid w:val="003437FE"/>
    <w:rsid w:val="00345FC7"/>
    <w:rsid w:val="00346D02"/>
    <w:rsid w:val="0035623A"/>
    <w:rsid w:val="00372460"/>
    <w:rsid w:val="00373EC5"/>
    <w:rsid w:val="00384516"/>
    <w:rsid w:val="003859CD"/>
    <w:rsid w:val="0039372C"/>
    <w:rsid w:val="003A07CF"/>
    <w:rsid w:val="003A1EF5"/>
    <w:rsid w:val="003A2F3B"/>
    <w:rsid w:val="003A58AF"/>
    <w:rsid w:val="003B7EC2"/>
    <w:rsid w:val="003C3492"/>
    <w:rsid w:val="003C40B3"/>
    <w:rsid w:val="003D11D0"/>
    <w:rsid w:val="003D3A04"/>
    <w:rsid w:val="003D608D"/>
    <w:rsid w:val="003E07D2"/>
    <w:rsid w:val="003E5204"/>
    <w:rsid w:val="00401332"/>
    <w:rsid w:val="004029D4"/>
    <w:rsid w:val="00422E57"/>
    <w:rsid w:val="00423568"/>
    <w:rsid w:val="00433715"/>
    <w:rsid w:val="00437182"/>
    <w:rsid w:val="00442CE3"/>
    <w:rsid w:val="004444EF"/>
    <w:rsid w:val="00446B23"/>
    <w:rsid w:val="00451890"/>
    <w:rsid w:val="00470477"/>
    <w:rsid w:val="00476774"/>
    <w:rsid w:val="004777ED"/>
    <w:rsid w:val="0048148E"/>
    <w:rsid w:val="004871BF"/>
    <w:rsid w:val="0049659B"/>
    <w:rsid w:val="00496A84"/>
    <w:rsid w:val="004A6343"/>
    <w:rsid w:val="004A7380"/>
    <w:rsid w:val="004B037A"/>
    <w:rsid w:val="004B2D69"/>
    <w:rsid w:val="004B50A3"/>
    <w:rsid w:val="004C2C2F"/>
    <w:rsid w:val="004C4F6E"/>
    <w:rsid w:val="004C6C52"/>
    <w:rsid w:val="004D7397"/>
    <w:rsid w:val="004E7534"/>
    <w:rsid w:val="004F34EA"/>
    <w:rsid w:val="004F6A75"/>
    <w:rsid w:val="00506B3C"/>
    <w:rsid w:val="00516278"/>
    <w:rsid w:val="00527462"/>
    <w:rsid w:val="005325B1"/>
    <w:rsid w:val="00533567"/>
    <w:rsid w:val="00536869"/>
    <w:rsid w:val="005376C4"/>
    <w:rsid w:val="00541246"/>
    <w:rsid w:val="00542EC1"/>
    <w:rsid w:val="00543AFA"/>
    <w:rsid w:val="00545FBB"/>
    <w:rsid w:val="00547026"/>
    <w:rsid w:val="0055022D"/>
    <w:rsid w:val="00556B91"/>
    <w:rsid w:val="00563581"/>
    <w:rsid w:val="0057710C"/>
    <w:rsid w:val="00592BCE"/>
    <w:rsid w:val="00593CF4"/>
    <w:rsid w:val="005B18E7"/>
    <w:rsid w:val="005B5199"/>
    <w:rsid w:val="005C608C"/>
    <w:rsid w:val="005D19B3"/>
    <w:rsid w:val="005D31FD"/>
    <w:rsid w:val="005E14A3"/>
    <w:rsid w:val="005E30A9"/>
    <w:rsid w:val="005E3C8B"/>
    <w:rsid w:val="005E439C"/>
    <w:rsid w:val="005F3238"/>
    <w:rsid w:val="006056DD"/>
    <w:rsid w:val="00607C44"/>
    <w:rsid w:val="00614255"/>
    <w:rsid w:val="006161FE"/>
    <w:rsid w:val="00626488"/>
    <w:rsid w:val="00657637"/>
    <w:rsid w:val="0067785D"/>
    <w:rsid w:val="006817C2"/>
    <w:rsid w:val="00683BF7"/>
    <w:rsid w:val="006A36FF"/>
    <w:rsid w:val="006A443F"/>
    <w:rsid w:val="006B17D9"/>
    <w:rsid w:val="006C32FE"/>
    <w:rsid w:val="006D4AFE"/>
    <w:rsid w:val="006D5A66"/>
    <w:rsid w:val="006D77B0"/>
    <w:rsid w:val="006E563E"/>
    <w:rsid w:val="006E6A64"/>
    <w:rsid w:val="006F6105"/>
    <w:rsid w:val="006F7BAF"/>
    <w:rsid w:val="0070419D"/>
    <w:rsid w:val="00710756"/>
    <w:rsid w:val="00711144"/>
    <w:rsid w:val="00712DE1"/>
    <w:rsid w:val="00714D8D"/>
    <w:rsid w:val="00715B7E"/>
    <w:rsid w:val="00746B75"/>
    <w:rsid w:val="007504DC"/>
    <w:rsid w:val="0075071C"/>
    <w:rsid w:val="00751106"/>
    <w:rsid w:val="00752E5B"/>
    <w:rsid w:val="007561BB"/>
    <w:rsid w:val="007561FA"/>
    <w:rsid w:val="00763E2B"/>
    <w:rsid w:val="00764B6D"/>
    <w:rsid w:val="007806E8"/>
    <w:rsid w:val="0078344E"/>
    <w:rsid w:val="00783BE2"/>
    <w:rsid w:val="007860DD"/>
    <w:rsid w:val="00787D0B"/>
    <w:rsid w:val="007964A1"/>
    <w:rsid w:val="00797C3B"/>
    <w:rsid w:val="00797C5B"/>
    <w:rsid w:val="007B06BE"/>
    <w:rsid w:val="007B0777"/>
    <w:rsid w:val="007B1A77"/>
    <w:rsid w:val="007B3200"/>
    <w:rsid w:val="007B647F"/>
    <w:rsid w:val="007D528F"/>
    <w:rsid w:val="007D72CF"/>
    <w:rsid w:val="007E068C"/>
    <w:rsid w:val="007E5C58"/>
    <w:rsid w:val="007E621E"/>
    <w:rsid w:val="007F459E"/>
    <w:rsid w:val="008014B0"/>
    <w:rsid w:val="00805EB8"/>
    <w:rsid w:val="00822F81"/>
    <w:rsid w:val="00833ECF"/>
    <w:rsid w:val="00840423"/>
    <w:rsid w:val="008417EB"/>
    <w:rsid w:val="00851477"/>
    <w:rsid w:val="00855CD0"/>
    <w:rsid w:val="00856C8B"/>
    <w:rsid w:val="00857AE2"/>
    <w:rsid w:val="00864F2B"/>
    <w:rsid w:val="00867248"/>
    <w:rsid w:val="00873F48"/>
    <w:rsid w:val="00874713"/>
    <w:rsid w:val="00877E67"/>
    <w:rsid w:val="0088242A"/>
    <w:rsid w:val="00883955"/>
    <w:rsid w:val="00887E83"/>
    <w:rsid w:val="00893F97"/>
    <w:rsid w:val="0089527A"/>
    <w:rsid w:val="008A4BE9"/>
    <w:rsid w:val="008A7AD3"/>
    <w:rsid w:val="008B2972"/>
    <w:rsid w:val="008C423B"/>
    <w:rsid w:val="008C5401"/>
    <w:rsid w:val="008D7B18"/>
    <w:rsid w:val="008F3177"/>
    <w:rsid w:val="008F52A7"/>
    <w:rsid w:val="008F65E3"/>
    <w:rsid w:val="00903830"/>
    <w:rsid w:val="00903B16"/>
    <w:rsid w:val="009056FD"/>
    <w:rsid w:val="00912981"/>
    <w:rsid w:val="00917B68"/>
    <w:rsid w:val="00932FB3"/>
    <w:rsid w:val="0094637D"/>
    <w:rsid w:val="00950C94"/>
    <w:rsid w:val="009510A3"/>
    <w:rsid w:val="00954189"/>
    <w:rsid w:val="009544EC"/>
    <w:rsid w:val="009560F4"/>
    <w:rsid w:val="009607ED"/>
    <w:rsid w:val="00962A01"/>
    <w:rsid w:val="00970A5C"/>
    <w:rsid w:val="00971B14"/>
    <w:rsid w:val="00974938"/>
    <w:rsid w:val="00977558"/>
    <w:rsid w:val="00977934"/>
    <w:rsid w:val="009804B0"/>
    <w:rsid w:val="00982E64"/>
    <w:rsid w:val="009841F8"/>
    <w:rsid w:val="00985E11"/>
    <w:rsid w:val="00993182"/>
    <w:rsid w:val="009A1816"/>
    <w:rsid w:val="009A1CBB"/>
    <w:rsid w:val="009B17F1"/>
    <w:rsid w:val="009B3360"/>
    <w:rsid w:val="009B5C8F"/>
    <w:rsid w:val="009C657D"/>
    <w:rsid w:val="009D0AB0"/>
    <w:rsid w:val="009D2004"/>
    <w:rsid w:val="009D7F1E"/>
    <w:rsid w:val="00A02CF1"/>
    <w:rsid w:val="00A03B94"/>
    <w:rsid w:val="00A04D00"/>
    <w:rsid w:val="00A05568"/>
    <w:rsid w:val="00A069A1"/>
    <w:rsid w:val="00A125E0"/>
    <w:rsid w:val="00A17915"/>
    <w:rsid w:val="00A32364"/>
    <w:rsid w:val="00A329E8"/>
    <w:rsid w:val="00A333A4"/>
    <w:rsid w:val="00A442B9"/>
    <w:rsid w:val="00A52DF1"/>
    <w:rsid w:val="00A60047"/>
    <w:rsid w:val="00A62132"/>
    <w:rsid w:val="00A67544"/>
    <w:rsid w:val="00A73790"/>
    <w:rsid w:val="00A7682D"/>
    <w:rsid w:val="00A832C8"/>
    <w:rsid w:val="00A87A3F"/>
    <w:rsid w:val="00AA2646"/>
    <w:rsid w:val="00AB34AB"/>
    <w:rsid w:val="00AB3F36"/>
    <w:rsid w:val="00AB6CC5"/>
    <w:rsid w:val="00AD3E7E"/>
    <w:rsid w:val="00AD471A"/>
    <w:rsid w:val="00AE6791"/>
    <w:rsid w:val="00B0597F"/>
    <w:rsid w:val="00B077DC"/>
    <w:rsid w:val="00B1131B"/>
    <w:rsid w:val="00B118D3"/>
    <w:rsid w:val="00B14625"/>
    <w:rsid w:val="00B1538D"/>
    <w:rsid w:val="00B23B15"/>
    <w:rsid w:val="00B23D26"/>
    <w:rsid w:val="00B51EF2"/>
    <w:rsid w:val="00B54DC8"/>
    <w:rsid w:val="00B55A4E"/>
    <w:rsid w:val="00B6209E"/>
    <w:rsid w:val="00B6733A"/>
    <w:rsid w:val="00B71F2C"/>
    <w:rsid w:val="00B759E4"/>
    <w:rsid w:val="00B76D9C"/>
    <w:rsid w:val="00B93DED"/>
    <w:rsid w:val="00BA3E27"/>
    <w:rsid w:val="00BA5475"/>
    <w:rsid w:val="00BA5886"/>
    <w:rsid w:val="00BA6358"/>
    <w:rsid w:val="00BB0DF4"/>
    <w:rsid w:val="00BB5A2F"/>
    <w:rsid w:val="00BC5F3D"/>
    <w:rsid w:val="00BE0547"/>
    <w:rsid w:val="00BE0E85"/>
    <w:rsid w:val="00BF0149"/>
    <w:rsid w:val="00BF70E5"/>
    <w:rsid w:val="00C0421C"/>
    <w:rsid w:val="00C06439"/>
    <w:rsid w:val="00C115A3"/>
    <w:rsid w:val="00C128FE"/>
    <w:rsid w:val="00C36348"/>
    <w:rsid w:val="00C47527"/>
    <w:rsid w:val="00C503EC"/>
    <w:rsid w:val="00C62886"/>
    <w:rsid w:val="00C64785"/>
    <w:rsid w:val="00C66FB1"/>
    <w:rsid w:val="00C75047"/>
    <w:rsid w:val="00C8507E"/>
    <w:rsid w:val="00C92FCF"/>
    <w:rsid w:val="00C93037"/>
    <w:rsid w:val="00C93C38"/>
    <w:rsid w:val="00C96764"/>
    <w:rsid w:val="00CA014F"/>
    <w:rsid w:val="00CA7772"/>
    <w:rsid w:val="00CC32DD"/>
    <w:rsid w:val="00CD1610"/>
    <w:rsid w:val="00CD5EAF"/>
    <w:rsid w:val="00CE2B77"/>
    <w:rsid w:val="00CF1CE3"/>
    <w:rsid w:val="00CF36C3"/>
    <w:rsid w:val="00D01B3F"/>
    <w:rsid w:val="00D14001"/>
    <w:rsid w:val="00D16AC2"/>
    <w:rsid w:val="00D22A2F"/>
    <w:rsid w:val="00D2677A"/>
    <w:rsid w:val="00D37EBD"/>
    <w:rsid w:val="00D42A3F"/>
    <w:rsid w:val="00D50EF6"/>
    <w:rsid w:val="00D511E4"/>
    <w:rsid w:val="00D52C8F"/>
    <w:rsid w:val="00D6597C"/>
    <w:rsid w:val="00D6768A"/>
    <w:rsid w:val="00D71F76"/>
    <w:rsid w:val="00D720C8"/>
    <w:rsid w:val="00D744F8"/>
    <w:rsid w:val="00D77A37"/>
    <w:rsid w:val="00D77E10"/>
    <w:rsid w:val="00D851E0"/>
    <w:rsid w:val="00D911CB"/>
    <w:rsid w:val="00D9435C"/>
    <w:rsid w:val="00D968FF"/>
    <w:rsid w:val="00DB0E0F"/>
    <w:rsid w:val="00DB3076"/>
    <w:rsid w:val="00DC0F6C"/>
    <w:rsid w:val="00DC2B8B"/>
    <w:rsid w:val="00DE0236"/>
    <w:rsid w:val="00DE0276"/>
    <w:rsid w:val="00DE2E98"/>
    <w:rsid w:val="00DE4C62"/>
    <w:rsid w:val="00DE6F10"/>
    <w:rsid w:val="00DF4C20"/>
    <w:rsid w:val="00E06E5F"/>
    <w:rsid w:val="00E119B0"/>
    <w:rsid w:val="00E5382B"/>
    <w:rsid w:val="00E65ACE"/>
    <w:rsid w:val="00E66BEB"/>
    <w:rsid w:val="00E715AD"/>
    <w:rsid w:val="00E75D12"/>
    <w:rsid w:val="00E87689"/>
    <w:rsid w:val="00E930E5"/>
    <w:rsid w:val="00E947F8"/>
    <w:rsid w:val="00EA7B83"/>
    <w:rsid w:val="00EB5355"/>
    <w:rsid w:val="00EC34A8"/>
    <w:rsid w:val="00EC530F"/>
    <w:rsid w:val="00ED5372"/>
    <w:rsid w:val="00ED7B32"/>
    <w:rsid w:val="00EE1486"/>
    <w:rsid w:val="00EE2A3F"/>
    <w:rsid w:val="00EE4172"/>
    <w:rsid w:val="00F16069"/>
    <w:rsid w:val="00F160E9"/>
    <w:rsid w:val="00F163FB"/>
    <w:rsid w:val="00F379CB"/>
    <w:rsid w:val="00F5674A"/>
    <w:rsid w:val="00F706E2"/>
    <w:rsid w:val="00F73500"/>
    <w:rsid w:val="00F90901"/>
    <w:rsid w:val="00F94FD4"/>
    <w:rsid w:val="00F953BF"/>
    <w:rsid w:val="00F9776E"/>
    <w:rsid w:val="00FA38B1"/>
    <w:rsid w:val="00FA5A88"/>
    <w:rsid w:val="00FB1724"/>
    <w:rsid w:val="00FB45A5"/>
    <w:rsid w:val="00FB4F7D"/>
    <w:rsid w:val="00FC373C"/>
    <w:rsid w:val="00FC6CF9"/>
    <w:rsid w:val="00FD0747"/>
    <w:rsid w:val="00FD4B31"/>
    <w:rsid w:val="00FD7426"/>
    <w:rsid w:val="00FE0814"/>
    <w:rsid w:val="00FE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80CE40-0DFC-4CB0-9DE1-CDE689BED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sairolanuar.ibrahim</cp:lastModifiedBy>
  <cp:revision>14</cp:revision>
  <cp:lastPrinted>2017-12-22T01:57:00Z</cp:lastPrinted>
  <dcterms:created xsi:type="dcterms:W3CDTF">2013-08-02T18:00:00Z</dcterms:created>
  <dcterms:modified xsi:type="dcterms:W3CDTF">2018-07-27T09:23:00Z</dcterms:modified>
</cp:coreProperties>
</file>